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Räucherofen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0892301" name="68595d60-298d-11f0-b9c6-cf16f281af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471170" name="68595d60-298d-11f0-b9c6-cf16f281af2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1180048" name="8ae4bfa0-298d-11f0-b774-f3886997a9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429330" name="8ae4bfa0-298d-11f0-b774-f3886997a93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/ 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4173553" name="6699a4a0-2990-11f0-83a4-a1b9799ef0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178795" name="6699a4a0-2990-11f0-83a4-a1b9799ef0b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Fensterkitt 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6039903" name="b2a0de20-298d-11f0-9a0e-4f4ef574dd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542838" name="b2a0de20-298d-11f0-9a0e-4f4ef574dd4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Schlacke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Schlacke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9771040" name="e0772e80-298d-11f0-a0f6-a58c9e91e7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6881986" name="e0772e80-298d-11f0-a0f6-a58c9e91e7b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- UG </w:t>
            </w:r>
          </w:p>
          <w:p>
            <w:pPr>
              <w:spacing w:before="0" w:after="0" w:line="240" w:lineRule="auto"/>
            </w:pPr>
            <w:r>
              <w:t>Abflussrohr </w:t>
            </w:r>
          </w:p>
        </w:tc>
        <w:tc>
          <w:p>
            <w:pPr>
              <w:spacing w:before="0" w:after="0" w:line="240" w:lineRule="auto"/>
            </w:pPr>
            <w:r>
              <w:t>Abflussrohr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2498498" name="f9bd0f90-298d-11f0-b10a-791a493d90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7108289" name="f9bd0f90-298d-11f0-b10a-791a493d903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4794789" name="7e70da80-2990-11f0-a9bb-f7d8272f7a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3928578" name="7e70da80-2990-11f0-a9bb-f7d8272f7aa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4268747" name="8e89cb70-2990-11f0-b5d6-2788d9946f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772022" name="8e89cb70-2990-11f0-b5d6-2788d9946f3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5728399" name="b3b8af60-2990-11f0-98d7-1993a17e2a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912842" name="b3b8af60-2990-11f0-98d7-1993a17e2ab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8925805" name="d0014920-2990-11f0-b23e-bd488f7a5a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723391" name="d0014920-2990-11f0-b23e-bd488f7a5ae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4669241" name="ec7fbff0-2990-11f0-8ab2-ab60799008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827329" name="ec7fbff0-2990-11f0-8ab2-ab607990080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3144484" name="03fffc30-2991-11f0-bbdf-b1ecd29da2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91166" name="03fffc30-2991-11f0-bbdf-b1ecd29da20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668804" name="1c32bf90-2991-11f0-b5a9-3759aadb11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631652" name="1c32bf90-2991-11f0-b5a9-3759aadb114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3072178" name="4a8a9c00-2991-11f0-a265-47478ac794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425548" name="4a8a9c00-2991-11f0-a265-47478ac794b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8144934" name="6278dc50-2991-11f0-823c-a3a9f4ece8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804846" name="6278dc50-2991-11f0-823c-a3a9f4ece80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-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0683779" name="89947510-2991-11f0-ab9f-d7ea235750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495792" name="89947510-2991-11f0-ab9f-d7ea2357501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Gang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2745436" name="7bb42eb0-2994-11f0-b7d3-63e43ba54c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892067" name="7bb42eb0-2994-11f0-b7d3-63e43ba54ca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392626" name="9522a660-2994-11f0-bdae-d72386456f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235261" name="9522a660-2994-11f0-bdae-d72386456f8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7384763" name="ac5e3880-2994-11f0-a0ca-09b97fdd75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014264" name="ac5e3880-2994-11f0-a0ca-09b97fdd754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4942500" name="e69ad210-2994-11f0-a27e-0949405f6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847912" name="e69ad210-2994-11f0-a27e-0949405f6c3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Auch hinter Gipsplatten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3848548" name="0355b5a0-2995-11f0-96a3-1f372ab530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382690" name="0355b5a0-2995-11f0-96a3-1f372ab5300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5211986" name="21fc63a0-2995-11f0-af7c-2777963cda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449093" name="21fc63a0-2995-11f0-af7c-2777963cda8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2206550" name="33011420-2995-11f0-8355-43b7beecbe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480697" name="33011420-2995-11f0-8355-43b7beecbe5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1170341" name="411ed150-2995-11f0-82ec-19e4ed8805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040061" name="411ed150-2995-11f0-82ec-19e4ed8805e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009886" name="66483700-2995-11f0-8820-ad4177b3ff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288649" name="66483700-2995-11f0-8820-ad4177b3ffa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876986" name="790d5c30-2995-11f0-af56-9741dae779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439150" name="790d5c30-2995-11f0-af56-9741dae7795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0779433" name="b2880550-2995-11f0-b510-0316e11100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77366" name="b2880550-2995-11f0-b510-0316e1110020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6411205" name="08f60720-2996-11f0-b0b4-efbd96db30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959327" name="08f60720-2996-11f0-b0b4-efbd96db304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3506490" name="b59a31e0-2996-11f0-ba43-5ba05a417d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375689" name="b59a31e0-2996-11f0-ba43-5ba05a417df6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Keller / Garage / Scheune</w:t>
            </w:r>
          </w:p>
          <w:p>
            <w:pPr>
              <w:spacing w:before="0" w:after="0" w:line="240" w:lineRule="auto"/>
            </w:pPr>
            <w:r>
              <w:t>UG / EG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0745553" name="438ed500-2997-11f0-85d6-3749aab67c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974814" name="438ed500-2997-11f0-85d6-3749aab67c7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026358" name="ff440120-2998-11f0-85ef-9fd9807c76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832411" name="ff440120-2998-11f0-85ef-9fd9807c76d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0668069" name="c314d470-299a-11f0-ae0b-f994344b32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411065" name="c314d470-299a-11f0-ae0b-f994344b32b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Scheune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4205981" name="a4d4a5e0-2999-11f0-a716-f7289db5da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3302172" name="a4d4a5e0-2999-11f0-a716-f7289db5da26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6590595" name="e78d60b0-299a-11f0-b5d6-f9222e9f88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18645" name="e78d60b0-299a-11f0-b5d6-f9222e9f8863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7413843" name="4cf575f0-299b-11f0-9253-af4d5a6f60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901888" name="4cf575f0-299b-11f0-9253-af4d5a6f60b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Scheune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Welleternit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0277386" name="a6886c30-29a0-11f0-a624-fdd4c80944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383662" name="a6886c30-29a0-11f0-a624-fdd4c809443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Hubstrasse 20, 8560 Märstetten</w:t>
          </w:r>
        </w:p>
        <w:p>
          <w:pPr>
            <w:spacing w:before="0" w:after="0"/>
          </w:pPr>
          <w:r>
            <w:t>265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